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DD57A" w14:textId="77777777" w:rsidR="00D40417" w:rsidRPr="002733B0" w:rsidRDefault="006B2D2B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r w:rsidRPr="002733B0">
        <w:rPr>
          <w:rFonts w:ascii="Times New Roman" w:hAnsi="Times New Roman" w:cs="Times New Roman"/>
          <w:b/>
          <w:sz w:val="24"/>
          <w:szCs w:val="24"/>
          <w:lang w:val="ru-RU"/>
        </w:rPr>
        <w:t>ЦИКЛОГРАММА ВОСПИТАТЕЛЬНО-ОБРАЗОВАТЕЛЬНОГО ПРОЦЕССА — ФЕВРАЛЬ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2733B0" w:rsidRPr="002733B0" w14:paraId="495552EA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BF39105" w14:textId="77777777" w:rsidR="00D40417" w:rsidRPr="002733B0" w:rsidRDefault="006B2D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A0F55A4" w14:textId="77777777" w:rsidR="00D40417" w:rsidRPr="002733B0" w:rsidRDefault="006B2D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1 неделя (03.02 - 07.02.2025 г.)</w:t>
            </w:r>
          </w:p>
        </w:tc>
      </w:tr>
      <w:tr w:rsidR="002733B0" w:rsidRPr="002733B0" w14:paraId="562F27DB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695AA8C8" w14:textId="77777777" w:rsidR="00D40417" w:rsidRPr="002733B0" w:rsidRDefault="006B2D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Умнички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609EF53" w14:textId="77777777" w:rsidR="00D40417" w:rsidRPr="002733B0" w:rsidRDefault="006B2D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Тема недели: Мир профессий</w:t>
            </w:r>
          </w:p>
        </w:tc>
      </w:tr>
    </w:tbl>
    <w:p w14:paraId="6A18DB31" w14:textId="77777777" w:rsidR="00D40417" w:rsidRPr="002733B0" w:rsidRDefault="00D40417">
      <w:pPr>
        <w:spacing w:after="4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2733B0" w:rsidRPr="002733B0" w14:paraId="05143899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569DD073" w14:textId="77777777" w:rsidR="00D40417" w:rsidRPr="002733B0" w:rsidRDefault="006B2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592" w:type="dxa"/>
            <w:shd w:val="clear" w:color="auto" w:fill="EDF2F7"/>
          </w:tcPr>
          <w:p w14:paraId="7F52A9F5" w14:textId="77777777" w:rsidR="00D40417" w:rsidRPr="002733B0" w:rsidRDefault="006B2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03.02</w:t>
            </w:r>
          </w:p>
        </w:tc>
        <w:tc>
          <w:tcPr>
            <w:tcW w:w="2592" w:type="dxa"/>
            <w:shd w:val="clear" w:color="auto" w:fill="EDF2F7"/>
          </w:tcPr>
          <w:p w14:paraId="214F2892" w14:textId="77777777" w:rsidR="00D40417" w:rsidRPr="002733B0" w:rsidRDefault="006B2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04.02</w:t>
            </w:r>
          </w:p>
        </w:tc>
        <w:tc>
          <w:tcPr>
            <w:tcW w:w="2592" w:type="dxa"/>
            <w:shd w:val="clear" w:color="auto" w:fill="EDF2F7"/>
          </w:tcPr>
          <w:p w14:paraId="74D43996" w14:textId="77777777" w:rsidR="00D40417" w:rsidRPr="002733B0" w:rsidRDefault="006B2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Среда 05.02</w:t>
            </w:r>
          </w:p>
        </w:tc>
        <w:tc>
          <w:tcPr>
            <w:tcW w:w="2592" w:type="dxa"/>
            <w:shd w:val="clear" w:color="auto" w:fill="EDF2F7"/>
          </w:tcPr>
          <w:p w14:paraId="0CB21373" w14:textId="77777777" w:rsidR="00D40417" w:rsidRPr="002733B0" w:rsidRDefault="006B2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06.02</w:t>
            </w:r>
          </w:p>
        </w:tc>
        <w:tc>
          <w:tcPr>
            <w:tcW w:w="2592" w:type="dxa"/>
            <w:shd w:val="clear" w:color="auto" w:fill="EDF2F7"/>
          </w:tcPr>
          <w:p w14:paraId="26A0E23E" w14:textId="77777777" w:rsidR="00D40417" w:rsidRPr="002733B0" w:rsidRDefault="006B2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07.02</w:t>
            </w:r>
          </w:p>
        </w:tc>
      </w:tr>
      <w:tr w:rsidR="002733B0" w:rsidRPr="002733B0" w14:paraId="04FDFBC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3CBF16A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1F9534F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Встреча детей с хорошим настроением. Создание благоприятной обстановки. Беседа о настроении ребёнка, приобщение к выражению личного мнения.</w:t>
            </w:r>
          </w:p>
        </w:tc>
      </w:tr>
      <w:tr w:rsidR="002733B0" w:rsidRPr="002733B0" w14:paraId="08D24D5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EB1DC4A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85CBD2E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2733B0" w:rsidRPr="002733B0" w14:paraId="2E04523F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6ED4B2A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8692DD9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«Все профессии важны»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трудом взрослых.</w:t>
            </w:r>
          </w:p>
          <w:p w14:paraId="5610C263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Конструирование: «Гараж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для машин»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умение строить по образцу.</w:t>
            </w:r>
          </w:p>
          <w:p w14:paraId="5BFE20A9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 город»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любовь к родному городу.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F37E549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«Все профессии важны»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трудом взрослых.</w:t>
            </w:r>
          </w:p>
          <w:p w14:paraId="5E63FEF4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«Гараж для машин»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строить по образцу.</w:t>
            </w:r>
          </w:p>
          <w:p w14:paraId="3D38C3E3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 город»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любовь к родному городу.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5BFAEDC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«Все профессии важны»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трудом взрослых.</w:t>
            </w:r>
          </w:p>
          <w:p w14:paraId="65A40E21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«Гараж для машин»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умение строить по образцу.</w:t>
            </w:r>
          </w:p>
          <w:p w14:paraId="61BEEA84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 город»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любовь к родному городу.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437C4AF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«Все профессии важны»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трудом взрослых.</w:t>
            </w:r>
          </w:p>
          <w:p w14:paraId="1A815BA6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«Гараж для машин»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умение строить по образцу.</w:t>
            </w:r>
          </w:p>
          <w:p w14:paraId="6FA59C56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 город»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ывать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любовь к родному городу.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F6B6F73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«Все профессии важны»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трудом взрослых.</w:t>
            </w:r>
          </w:p>
          <w:p w14:paraId="179F7150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«Гараж для машин»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умение строить по образцу.</w:t>
            </w:r>
          </w:p>
          <w:p w14:paraId="5ACAB811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 город»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любовь к родному городу.</w:t>
            </w:r>
          </w:p>
        </w:tc>
      </w:tr>
      <w:tr w:rsidR="002733B0" w:rsidRPr="002733B0" w14:paraId="547E288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6D40E34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031E07E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(двигательная активность, игровая деятельность).</w:t>
            </w:r>
          </w:p>
        </w:tc>
      </w:tr>
      <w:tr w:rsidR="002733B0" w:rsidRPr="002733B0" w14:paraId="57E3508B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6E49177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9AD4957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к пище, следить за правильной осанкой за столом, формирование культурно-гигиенических навыков.</w:t>
            </w:r>
          </w:p>
        </w:tc>
      </w:tr>
      <w:tr w:rsidR="002733B0" w:rsidRPr="002733B0" w14:paraId="0915652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695B857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8CDC542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Развитие речи, познавательная и игровая мотивация.</w:t>
            </w:r>
          </w:p>
        </w:tc>
      </w:tr>
      <w:tr w:rsidR="002733B0" w:rsidRPr="002733B0" w14:paraId="6BAC172D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4D61323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3A8DF42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«Кто нас лечит и учит»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Расширять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профессиях</w:t>
            </w:r>
          </w:p>
          <w:p w14:paraId="3089D400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«Число и количество»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сравнивать группы пр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едметов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296C291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</w:t>
            </w:r>
            <w:proofErr w:type="spellStart"/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Мамандықтар</w:t>
            </w:r>
            <w:proofErr w:type="spellEnd"/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»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proofErr w:type="spell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Жаңа</w:t>
            </w:r>
            <w:proofErr w:type="spell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сөздер</w:t>
            </w:r>
            <w:proofErr w:type="spell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дәрігер</w:t>
            </w:r>
            <w:proofErr w:type="spell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мұғалім</w:t>
            </w:r>
            <w:proofErr w:type="spellEnd"/>
          </w:p>
          <w:p w14:paraId="5CB301DA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«Веселый марш»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чувство ритма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A5AE57B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Художественная литература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«Чтение «Дядя Степа»»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Формировать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интерес к книге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C227EFD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грамоты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«Звук и интонация»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азвивать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слуховое внимание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26EB1EA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«Полоса препятствий»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координацию</w:t>
            </w:r>
          </w:p>
        </w:tc>
      </w:tr>
      <w:tr w:rsidR="002733B0" w:rsidRPr="002733B0" w14:paraId="15839A9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40209E4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2-ой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D425A01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2733B0" w:rsidRPr="002733B0" w14:paraId="66EDA6E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4CECF4C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CF39025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Последовательное одевание, закрепление навыков 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самообслуживания.</w:t>
            </w:r>
          </w:p>
        </w:tc>
      </w:tr>
      <w:tr w:rsidR="002733B0" w:rsidRPr="002733B0" w14:paraId="069F9328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462875A9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9369F67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транспортом»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Различать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виды транспорта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веток на участке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«Воробушки и автомобиль»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F8DDF13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транспортом»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Различать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виды транспорта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веток на уча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стке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«Воробушки и автомобиль»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0B3BFA1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транспортом»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Различать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виды транспорта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веток на участке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«Воробушки и автомобиль»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ACB7A9F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транспортом»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Различать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виды транспорта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Труд: Сбор веток 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участке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«Воробушки и автомобиль»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B2C1EA0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транспортом»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Различать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виды транспорта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веток на участке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«Воробушки и автомобиль»</w:t>
            </w:r>
          </w:p>
        </w:tc>
      </w:tr>
      <w:tr w:rsidR="002733B0" w:rsidRPr="002733B0" w14:paraId="6EBF8C6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2DD0D65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557A771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(воспитание культуры еды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, правила этикета).</w:t>
            </w:r>
          </w:p>
        </w:tc>
      </w:tr>
      <w:tr w:rsidR="002733B0" w:rsidRPr="002733B0" w14:paraId="121A99C4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4579B936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9C32136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«Сказка о глупом мышонке»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DDDF13A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  <w:proofErr w:type="spellEnd"/>
            <w:r w:rsidRPr="00273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sz w:val="24"/>
                <w:szCs w:val="24"/>
              </w:rPr>
              <w:t>колыбельной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67C2B64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sz w:val="24"/>
                <w:szCs w:val="24"/>
              </w:rPr>
              <w:t>Чтение стихотворений А. Барто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49975C5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sz w:val="24"/>
                <w:szCs w:val="24"/>
              </w:rPr>
              <w:t>Спокойная музыка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E47C342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sz w:val="24"/>
                <w:szCs w:val="24"/>
              </w:rPr>
              <w:t>Чтение сказки «Теремок»</w:t>
            </w:r>
          </w:p>
        </w:tc>
      </w:tr>
      <w:tr w:rsidR="002733B0" w:rsidRPr="002733B0" w14:paraId="42E51911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1899F10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7A7FEC2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Гимнастика пробуждения, ходьба по ортопедическим дорожкам, 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гигиенические процедуры.</w:t>
            </w:r>
          </w:p>
        </w:tc>
      </w:tr>
      <w:tr w:rsidR="002733B0" w:rsidRPr="002733B0" w14:paraId="5BF2E7C3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69FF6AAE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деятельность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6AC7652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Математика: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«Геометрические фигуры»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круге и квадрате.</w:t>
            </w:r>
          </w:p>
          <w:p w14:paraId="2143EADA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«Светофор»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вырезать и наклеивать детали.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595767A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Математика: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«Геометрические фигуры»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Закреплять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круге и квадрате.</w:t>
            </w:r>
          </w:p>
          <w:p w14:paraId="11EEF287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«Светофор»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вырезать и наклеивать детали.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6DACE1B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Математика: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«Геометрические фигуры»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круге и квадрате.</w:t>
            </w:r>
          </w:p>
          <w:p w14:paraId="6321A9F6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«Светофор»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вырезать и наклеивать 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детали.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D823F80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Математика: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«Геометрические фигуры»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круге и квадрате.</w:t>
            </w:r>
          </w:p>
          <w:p w14:paraId="28CAD204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«Светофор»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вырезать и наклеивать детали.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7E7A5FE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Математика: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«Геометрические фигуры»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Закреплять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знания о круге и квадрате.</w:t>
            </w:r>
          </w:p>
          <w:p w14:paraId="5CD7C023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«Свет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офор»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вырезать и наклеивать детали.</w:t>
            </w:r>
          </w:p>
        </w:tc>
      </w:tr>
      <w:tr w:rsidR="002733B0" w:rsidRPr="002733B0" w14:paraId="1DA7FF8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0B21702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B29622C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детей к пище; индивидуальная работа по воспитанию культуры еды; правила этикета; оценка аккуратности.</w:t>
            </w:r>
          </w:p>
        </w:tc>
      </w:tr>
      <w:tr w:rsidR="002733B0" w:rsidRPr="002733B0" w14:paraId="39B7ED78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1030488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BD1C678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ответы на в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опросы, давать советы.</w:t>
            </w:r>
          </w:p>
        </w:tc>
      </w:tr>
    </w:tbl>
    <w:p w14:paraId="601DE271" w14:textId="77777777" w:rsidR="00D40417" w:rsidRPr="002733B0" w:rsidRDefault="006B2D2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733B0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7584FEAF" w14:textId="77777777" w:rsidR="00D40417" w:rsidRPr="002733B0" w:rsidRDefault="006B2D2B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733B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ЦИКЛОГРАММА ВОСПИТАТЕЛЬНО-ОБРАЗОВАТЕЛЬНОГО ПРОЦЕССА — ФЕВРАЛЬ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2733B0" w:rsidRPr="002733B0" w14:paraId="6C8EE526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A2B8686" w14:textId="77777777" w:rsidR="00D40417" w:rsidRPr="002733B0" w:rsidRDefault="006B2D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2D47B67" w14:textId="77777777" w:rsidR="00D40417" w:rsidRPr="002733B0" w:rsidRDefault="006B2D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2 неделя (10.02 - 14.02.2025 г.)</w:t>
            </w:r>
          </w:p>
        </w:tc>
      </w:tr>
      <w:tr w:rsidR="002733B0" w:rsidRPr="002733B0" w14:paraId="1450A10F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0F9CEA0" w14:textId="77777777" w:rsidR="00D40417" w:rsidRPr="002733B0" w:rsidRDefault="006B2D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Умнички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A78B8A6" w14:textId="77777777" w:rsidR="00D40417" w:rsidRPr="002733B0" w:rsidRDefault="006B2D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недели: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 и правила дорожного движения</w:t>
            </w:r>
          </w:p>
        </w:tc>
      </w:tr>
    </w:tbl>
    <w:p w14:paraId="743F6D60" w14:textId="77777777" w:rsidR="00D40417" w:rsidRPr="002733B0" w:rsidRDefault="00D40417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2733B0" w:rsidRPr="002733B0" w14:paraId="70B227DD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4053ED2B" w14:textId="77777777" w:rsidR="00D40417" w:rsidRPr="002733B0" w:rsidRDefault="006B2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Режим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дня</w:t>
            </w:r>
            <w:proofErr w:type="spellEnd"/>
          </w:p>
        </w:tc>
        <w:tc>
          <w:tcPr>
            <w:tcW w:w="2592" w:type="dxa"/>
            <w:shd w:val="clear" w:color="auto" w:fill="EDF2F7"/>
          </w:tcPr>
          <w:p w14:paraId="6EBE56AC" w14:textId="77777777" w:rsidR="00D40417" w:rsidRPr="002733B0" w:rsidRDefault="006B2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10.02</w:t>
            </w:r>
          </w:p>
        </w:tc>
        <w:tc>
          <w:tcPr>
            <w:tcW w:w="2592" w:type="dxa"/>
            <w:shd w:val="clear" w:color="auto" w:fill="EDF2F7"/>
          </w:tcPr>
          <w:p w14:paraId="170FEC56" w14:textId="77777777" w:rsidR="00D40417" w:rsidRPr="002733B0" w:rsidRDefault="006B2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11.02</w:t>
            </w:r>
          </w:p>
        </w:tc>
        <w:tc>
          <w:tcPr>
            <w:tcW w:w="2592" w:type="dxa"/>
            <w:shd w:val="clear" w:color="auto" w:fill="EDF2F7"/>
          </w:tcPr>
          <w:p w14:paraId="58EA6FCA" w14:textId="77777777" w:rsidR="00D40417" w:rsidRPr="002733B0" w:rsidRDefault="006B2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Среда 12.02</w:t>
            </w:r>
          </w:p>
        </w:tc>
        <w:tc>
          <w:tcPr>
            <w:tcW w:w="2592" w:type="dxa"/>
            <w:shd w:val="clear" w:color="auto" w:fill="EDF2F7"/>
          </w:tcPr>
          <w:p w14:paraId="34CF7C57" w14:textId="77777777" w:rsidR="00D40417" w:rsidRPr="002733B0" w:rsidRDefault="006B2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13.02</w:t>
            </w:r>
          </w:p>
        </w:tc>
        <w:tc>
          <w:tcPr>
            <w:tcW w:w="2592" w:type="dxa"/>
            <w:shd w:val="clear" w:color="auto" w:fill="EDF2F7"/>
          </w:tcPr>
          <w:p w14:paraId="16E1D4EC" w14:textId="77777777" w:rsidR="00D40417" w:rsidRPr="002733B0" w:rsidRDefault="006B2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14.02</w:t>
            </w:r>
          </w:p>
        </w:tc>
      </w:tr>
      <w:tr w:rsidR="002733B0" w:rsidRPr="002733B0" w14:paraId="62F8B81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DB04A15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F17111F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Встреча детей с хорошим настроением. Создание благоприятной обстановки. Беседа о настроении ребёнка, 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приобщение к выражению личного мнения.</w:t>
            </w:r>
          </w:p>
        </w:tc>
      </w:tr>
      <w:tr w:rsidR="002733B0" w:rsidRPr="002733B0" w14:paraId="1AE37298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ABB1E7F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78DEDA9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2733B0" w:rsidRPr="002733B0" w14:paraId="0FB902A7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22AFF0FC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2BCBD20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Развитие речи: «Все профессии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важны»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Знакомить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трудом взрослых.</w:t>
            </w:r>
          </w:p>
          <w:p w14:paraId="2DB05CB4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«Гараж для машин»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Развивать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умение строить по образцу.</w:t>
            </w:r>
          </w:p>
          <w:p w14:paraId="61E12454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с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.: «Наш город»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proofErr w:type="gramStart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Воспитывать</w:t>
            </w:r>
            <w:proofErr w:type="gramEnd"/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любовь к родному городу.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53B9A89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«Все профессии важны»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Знакомить с трудо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 взрослых.</w:t>
            </w:r>
          </w:p>
          <w:p w14:paraId="2AA44274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«Гараж для машин»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умение строить по образцу.</w:t>
            </w:r>
          </w:p>
          <w:p w14:paraId="7A9616F5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«Наш город»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любовь к родному городу.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AFBA565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«Все профессии важны»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Знакомить с трудом взрослых.</w:t>
            </w:r>
          </w:p>
          <w:p w14:paraId="5304FF36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«Гараж для машин»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умение строить по образцу.</w:t>
            </w:r>
          </w:p>
          <w:p w14:paraId="01BFADA3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«Наш город»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любовь к родному городу.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174F2B9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«Все профессии важны»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Знакомить с трудом взрослых.</w:t>
            </w:r>
          </w:p>
          <w:p w14:paraId="6E907900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«Гараж для маши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умение строить по образцу.</w:t>
            </w:r>
          </w:p>
          <w:p w14:paraId="377EE505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«Наш город»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любовь к родному городу.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A24B993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«Все профессии важны»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Знакомить с трудом взрослых.</w:t>
            </w:r>
          </w:p>
          <w:p w14:paraId="0DEFFE31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«Гараж для машин»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умение стро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ить по образцу.</w:t>
            </w:r>
          </w:p>
          <w:p w14:paraId="4AF763B5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«Наш город»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любовь к родному городу.</w:t>
            </w:r>
          </w:p>
        </w:tc>
      </w:tr>
      <w:tr w:rsidR="002733B0" w:rsidRPr="002733B0" w14:paraId="28E02F7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7A789B9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15B5BDF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(двигательная активность, игровая деятельность).</w:t>
            </w:r>
          </w:p>
        </w:tc>
      </w:tr>
      <w:tr w:rsidR="002733B0" w:rsidRPr="002733B0" w14:paraId="7798287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B88A2B9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3D759AE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Привлечение внимания к пище, следить за правильной 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осанкой за столом, формирование культурно-гигиенических навыков.</w:t>
            </w:r>
          </w:p>
        </w:tc>
      </w:tr>
      <w:tr w:rsidR="002733B0" w:rsidRPr="002733B0" w14:paraId="47D3B89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3568A7F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A0BF570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Развитие речи, познавательная и игровая мотивация.</w:t>
            </w:r>
          </w:p>
        </w:tc>
      </w:tr>
      <w:tr w:rsidR="002733B0" w:rsidRPr="002733B0" w14:paraId="00DDC730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205CFF60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ABDD826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«Кто нас лечит и учит»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Расширять знания о профе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ссиях</w:t>
            </w:r>
          </w:p>
          <w:p w14:paraId="5019EE37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«Число и количество»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Учить сравнивать группы предметов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DD4879B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«Мамандықтар»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Жаңа сөздер: дәрігер, мұғалім</w:t>
            </w:r>
          </w:p>
          <w:p w14:paraId="2D62EDB2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«Веселый марш»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чувство ритма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7459BD5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Художественная литература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«Чтение «Дядя Степа»»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Формировать интерес к книге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4780FDF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грамоты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«Звук и интонация»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слуховое внимание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D05C185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«Полоса препятствий»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координацию</w:t>
            </w:r>
          </w:p>
        </w:tc>
      </w:tr>
      <w:tr w:rsidR="002733B0" w:rsidRPr="002733B0" w14:paraId="4E44AFBD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72F34EF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2-ой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90E8D04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2733B0" w:rsidRPr="002733B0" w14:paraId="21A69A65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C16C4F8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08F39BB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2733B0" w:rsidRPr="002733B0" w14:paraId="1CD46112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F7DD7E8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9D09022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транспортом»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Различать виды транспорта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веток на участке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«Воробушки и автомобиль»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13652AE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т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ранспортом»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Различать виды транспорта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веток на участке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«Воробушки и автомобиль»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C0E8706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транспортом»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Различать виды транспорта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веток на участке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«Воробушки и автомобиль»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45EB24A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е за транспортом»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Различать виды транспорта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веток на участке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«Воробушки и автомобиль»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FEAC6AA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транспортом»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Различать виды транспорта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веток на участке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«Воробушки и автомобиль»</w:t>
            </w:r>
          </w:p>
        </w:tc>
      </w:tr>
      <w:tr w:rsidR="002733B0" w:rsidRPr="002733B0" w14:paraId="4E270AA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A9CA604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об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6999CF5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(воспитание культуры еды, правила этикета).</w:t>
            </w:r>
          </w:p>
        </w:tc>
      </w:tr>
      <w:tr w:rsidR="002733B0" w:rsidRPr="002733B0" w14:paraId="6FE840A5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4AD012CA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B6DA7BA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«Сказка о глупом мышонке»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8C843F8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5E439D1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sz w:val="24"/>
                <w:szCs w:val="24"/>
              </w:rPr>
              <w:t>Чтение стихотворений А. Барто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F8ACDA9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sz w:val="24"/>
                <w:szCs w:val="24"/>
              </w:rPr>
              <w:t>Спокойная музыка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B0091DA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sz w:val="24"/>
                <w:szCs w:val="24"/>
              </w:rPr>
              <w:t>Чтение сказки «Теремок»</w:t>
            </w:r>
          </w:p>
        </w:tc>
      </w:tr>
      <w:tr w:rsidR="002733B0" w:rsidRPr="002733B0" w14:paraId="195C353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C04DBB9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16E23B2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ходьба по ортопедическим дорожкам, гигиенические процедуры.</w:t>
            </w:r>
          </w:p>
        </w:tc>
      </w:tr>
      <w:tr w:rsidR="002733B0" w:rsidRPr="002733B0" w14:paraId="762FD45B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1713DE5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деятельность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0602A4B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Математика: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«Геометрические фигуры»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знания о круге и квадрате.</w:t>
            </w:r>
          </w:p>
          <w:p w14:paraId="3443709D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«Светофор»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Учить вы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резать и наклеивать детали.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A4415AC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Математика: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«Геометрические фигуры»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знания о круге и квадрате.</w:t>
            </w:r>
          </w:p>
          <w:p w14:paraId="41002AC5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«Светофор»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Учить вырезать и наклеивать детали.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E75A5C0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Математика: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«Геометрические фигуры»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Закреплять знания о круге и 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квадрате.</w:t>
            </w:r>
          </w:p>
          <w:p w14:paraId="42649CF4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«Светофор»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Учить вырезать и наклеивать детали.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8E60D31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Математика: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«Геометрические фигуры»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знания о круге и квадрате.</w:t>
            </w:r>
          </w:p>
          <w:p w14:paraId="1C94CE65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«Светофор»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Учить вырезать и наклеивать детали.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3BEB802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Математика: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«Геометрические фи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гуры»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знания о круге и квадрате.</w:t>
            </w:r>
          </w:p>
          <w:p w14:paraId="16A5EADD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«Светофор»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Учить вырезать и наклеивать детали.</w:t>
            </w:r>
          </w:p>
        </w:tc>
      </w:tr>
      <w:tr w:rsidR="002733B0" w:rsidRPr="002733B0" w14:paraId="4AADF7C6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3F2B07B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0691741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Привлечение внимания детей к пище; индивидуальная работа по воспитанию культуры еды; правила этикета; оценка 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аккуратности.</w:t>
            </w:r>
          </w:p>
        </w:tc>
      </w:tr>
      <w:tr w:rsidR="002733B0" w:rsidRPr="002733B0" w14:paraId="60C3D64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F0734A2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27AEC31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ответы на вопросы, давать советы.</w:t>
            </w:r>
          </w:p>
        </w:tc>
      </w:tr>
    </w:tbl>
    <w:p w14:paraId="53FFA699" w14:textId="77777777" w:rsidR="00D40417" w:rsidRPr="002733B0" w:rsidRDefault="006B2D2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733B0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11A728C1" w14:textId="77777777" w:rsidR="00D40417" w:rsidRPr="002733B0" w:rsidRDefault="006B2D2B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733B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ЦИКЛОГРАММА ВОСПИТАТЕЛЬНО-ОБРАЗОВАТЕЛЬНОГО ПРОЦЕССА — ФЕВРАЛЬ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2733B0" w:rsidRPr="002733B0" w14:paraId="4219DB06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4D3408A" w14:textId="77777777" w:rsidR="00D40417" w:rsidRPr="002733B0" w:rsidRDefault="006B2D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Организация образования: ТОО ясли-сад «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475FD276" w14:textId="77777777" w:rsidR="00D40417" w:rsidRPr="002733B0" w:rsidRDefault="006B2D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На какой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период составлен план: 3 неделя (17.02 - 21.02.2025 г.)</w:t>
            </w:r>
          </w:p>
        </w:tc>
      </w:tr>
      <w:tr w:rsidR="002733B0" w:rsidRPr="002733B0" w14:paraId="629187A4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74F44D11" w14:textId="77777777" w:rsidR="00D40417" w:rsidRPr="002733B0" w:rsidRDefault="006B2D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Умнички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5B3D87D9" w14:textId="77777777" w:rsidR="00D40417" w:rsidRPr="002733B0" w:rsidRDefault="006B2D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недели: Мой дом, моя семья</w:t>
            </w:r>
          </w:p>
        </w:tc>
      </w:tr>
    </w:tbl>
    <w:p w14:paraId="040D896E" w14:textId="77777777" w:rsidR="00D40417" w:rsidRPr="002733B0" w:rsidRDefault="00D40417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2733B0" w:rsidRPr="002733B0" w14:paraId="3E9A68BA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165DF530" w14:textId="77777777" w:rsidR="00D40417" w:rsidRPr="002733B0" w:rsidRDefault="006B2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592" w:type="dxa"/>
            <w:shd w:val="clear" w:color="auto" w:fill="EDF2F7"/>
          </w:tcPr>
          <w:p w14:paraId="2D93FD11" w14:textId="77777777" w:rsidR="00D40417" w:rsidRPr="002733B0" w:rsidRDefault="006B2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17.02</w:t>
            </w:r>
          </w:p>
        </w:tc>
        <w:tc>
          <w:tcPr>
            <w:tcW w:w="2592" w:type="dxa"/>
            <w:shd w:val="clear" w:color="auto" w:fill="EDF2F7"/>
          </w:tcPr>
          <w:p w14:paraId="21604BB8" w14:textId="77777777" w:rsidR="00D40417" w:rsidRPr="002733B0" w:rsidRDefault="006B2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18.02</w:t>
            </w:r>
          </w:p>
        </w:tc>
        <w:tc>
          <w:tcPr>
            <w:tcW w:w="2592" w:type="dxa"/>
            <w:shd w:val="clear" w:color="auto" w:fill="EDF2F7"/>
          </w:tcPr>
          <w:p w14:paraId="0645A3D2" w14:textId="77777777" w:rsidR="00D40417" w:rsidRPr="002733B0" w:rsidRDefault="006B2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Среда 19.02</w:t>
            </w:r>
          </w:p>
        </w:tc>
        <w:tc>
          <w:tcPr>
            <w:tcW w:w="2592" w:type="dxa"/>
            <w:shd w:val="clear" w:color="auto" w:fill="EDF2F7"/>
          </w:tcPr>
          <w:p w14:paraId="38AA57D3" w14:textId="77777777" w:rsidR="00D40417" w:rsidRPr="002733B0" w:rsidRDefault="006B2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20.02</w:t>
            </w:r>
          </w:p>
        </w:tc>
        <w:tc>
          <w:tcPr>
            <w:tcW w:w="2592" w:type="dxa"/>
            <w:shd w:val="clear" w:color="auto" w:fill="EDF2F7"/>
          </w:tcPr>
          <w:p w14:paraId="79F81DC1" w14:textId="77777777" w:rsidR="00D40417" w:rsidRPr="002733B0" w:rsidRDefault="006B2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21.02</w:t>
            </w:r>
          </w:p>
        </w:tc>
      </w:tr>
      <w:tr w:rsidR="002733B0" w:rsidRPr="002733B0" w14:paraId="7CCD9601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4B08BE6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3F3D8B6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Встреча детей с хорошим настроением. 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Создание благоприятной обстановки. Беседа о настроении ребёнка, приобщение к выражению личного мнения.</w:t>
            </w:r>
          </w:p>
        </w:tc>
      </w:tr>
      <w:tr w:rsidR="002733B0" w:rsidRPr="002733B0" w14:paraId="4A177630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600A709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214FC15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Беседы по вопросам здоровья, домашнего режима дня, воспитания, развития и достижений детей; индивидуальные консультации.</w:t>
            </w:r>
          </w:p>
        </w:tc>
      </w:tr>
      <w:tr w:rsidR="002733B0" w:rsidRPr="002733B0" w14:paraId="098C07F9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11DF100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льная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4B32D24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«Все профессии важны»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Знакомить с трудом взрослых.</w:t>
            </w:r>
          </w:p>
          <w:p w14:paraId="18D7BB5D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«Гараж для машин»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умение строить по образцу.</w:t>
            </w:r>
          </w:p>
          <w:p w14:paraId="273B926A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«Наш город»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любовь к родному городу.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36CA5C1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ие речи: «Все профессии важны»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Знакомить с трудом взрослых.</w:t>
            </w:r>
          </w:p>
          <w:p w14:paraId="6A1FAE42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«Гараж для машин»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умение строить по образцу.</w:t>
            </w:r>
          </w:p>
          <w:p w14:paraId="5C6D0F50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«Наш город»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любовь к родному городу.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EF15B22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Развитие речи: «Все профессии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важны»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Знакомить с трудом взрослых.</w:t>
            </w:r>
          </w:p>
          <w:p w14:paraId="6C4216D8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«Гараж для машин»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умение строить по образцу.</w:t>
            </w:r>
          </w:p>
          <w:p w14:paraId="3E734119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«Наш город»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любовь к родному городу.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69533D2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«Все профессии важны»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Знакомить с трудо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 взрослых.</w:t>
            </w:r>
          </w:p>
          <w:p w14:paraId="04F1F408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«Гараж для машин»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умение строить по образцу.</w:t>
            </w:r>
          </w:p>
          <w:p w14:paraId="512B8A3B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«Наш город»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любовь к родному городу.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E62E389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«Все профессии важны»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Знакомить с трудом взрослых.</w:t>
            </w:r>
          </w:p>
          <w:p w14:paraId="02BFBA0B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«Га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раж для машин»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умение строить по образцу.</w:t>
            </w:r>
          </w:p>
          <w:p w14:paraId="1050DF1D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«Наш город»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любовь к родному городу.</w:t>
            </w:r>
          </w:p>
        </w:tc>
      </w:tr>
      <w:tr w:rsidR="002733B0" w:rsidRPr="002733B0" w14:paraId="7D886807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5C1A9AEB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3B623CF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(двигательная активность, игровая деятельность).</w:t>
            </w:r>
          </w:p>
        </w:tc>
      </w:tr>
      <w:tr w:rsidR="002733B0" w:rsidRPr="002733B0" w14:paraId="38459D5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50BDEB5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36BC3DB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к пище, следить за правильной осанкой за столом, формирование культурно-гигиенических навыков.</w:t>
            </w:r>
          </w:p>
        </w:tc>
      </w:tr>
      <w:tr w:rsidR="002733B0" w:rsidRPr="002733B0" w14:paraId="22CB4097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1B3262B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0CC259A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Развитие речи, познавательная и игровая мотивация.</w:t>
            </w:r>
          </w:p>
        </w:tc>
      </w:tr>
      <w:tr w:rsidR="002733B0" w:rsidRPr="002733B0" w14:paraId="21840DAA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6A79AACF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89AABC0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«Кто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нас лечит и учит»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Расширять знания о профессиях</w:t>
            </w:r>
          </w:p>
          <w:p w14:paraId="40BBDBD0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«Число и количество»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Учить сравнивать группы предметов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1EC8618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«Мамандықтар»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Жаңа сөздер: дәрігер, мұғалім</w:t>
            </w:r>
          </w:p>
          <w:p w14:paraId="69E0FDCA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«Веселый марш»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чувство рит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7751BA1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Художественная литература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«Чтение «Дядя Степа»»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Формировать интерес к книге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2B1D9E2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грамоты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«Звук и интонация»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слуховое внимание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C00B09B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«Полоса препятствий»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координацию</w:t>
            </w:r>
          </w:p>
        </w:tc>
      </w:tr>
      <w:tr w:rsidR="002733B0" w:rsidRPr="002733B0" w14:paraId="772CCA17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20D070D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2-ой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8D464D3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2733B0" w:rsidRPr="002733B0" w14:paraId="34256351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C51D396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A2EE574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2733B0" w:rsidRPr="002733B0" w14:paraId="0B3D6FEB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95FDB8B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D76110E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транспортом»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Различать виды транспорта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веток на участке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П/и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«Воробушки и автомобиль»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5790A59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транспортом»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Различать виды транспорта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веток на участке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«Воробушки и автомобиль»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F8EBE05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транспортом»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Различать виды транспорта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веток на участк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«Воробушки и автомобиль»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21C7671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транспортом»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Различать виды транспорта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веток на участке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«Воробушки и автомобиль»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8F8C8D5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транспортом»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Различать виды транспорта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Труд: Сбор веток на 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участке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«Воробушки и автомобиль»</w:t>
            </w:r>
          </w:p>
        </w:tc>
      </w:tr>
      <w:tr w:rsidR="002733B0" w:rsidRPr="002733B0" w14:paraId="279764F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EFB4A5C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96089E9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(воспитание культуры еды, правила этикета).</w:t>
            </w:r>
          </w:p>
        </w:tc>
      </w:tr>
      <w:tr w:rsidR="002733B0" w:rsidRPr="002733B0" w14:paraId="393B71C4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760A4AB3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3E09A7C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«Сказка о глупом мышонке»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A93386C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CE87BF9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sz w:val="24"/>
                <w:szCs w:val="24"/>
              </w:rPr>
              <w:t>Чтение стихотворений А. Барто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DE8D925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sz w:val="24"/>
                <w:szCs w:val="24"/>
              </w:rPr>
              <w:t>Спокойная музыка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8DF4A8A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sz w:val="24"/>
                <w:szCs w:val="24"/>
              </w:rPr>
              <w:t>Чтение сказки «Теремок»</w:t>
            </w:r>
          </w:p>
        </w:tc>
      </w:tr>
      <w:tr w:rsidR="002733B0" w:rsidRPr="002733B0" w14:paraId="3A5C6A8D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88839AE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D199B01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ходьба по ортопедическим дорожкам, гигиенические процедуры.</w:t>
            </w:r>
          </w:p>
        </w:tc>
      </w:tr>
      <w:tr w:rsidR="002733B0" w:rsidRPr="002733B0" w14:paraId="21D66DCF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670805D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деятельность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4F91ACC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Математика: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«Геометрические фигуры»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знания о круге и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квадрате.</w:t>
            </w:r>
          </w:p>
          <w:p w14:paraId="0385C1A1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«Светофор»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Учить вырезать и наклеивать детали.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D61F5D6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Математика: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«Геометрические фигуры»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знания о круге и квадрате.</w:t>
            </w:r>
          </w:p>
          <w:p w14:paraId="7220DCFE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«Светофор»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Учить вырезать и наклеивать детали.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1CAFCB3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Математика: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«Геометрические фигуры»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знания о круге и квадрате.</w:t>
            </w:r>
          </w:p>
          <w:p w14:paraId="134D45C2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«Светофор»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Учить вырезать и наклеивать детали.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679D827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Математика: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«Геометрические фигуры»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знания о круге и квадрате.</w:t>
            </w:r>
          </w:p>
          <w:p w14:paraId="5B661E3E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«Светофор»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Учить 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вырезать и наклеивать детали.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7A314B3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Математика: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«Геометрические фигуры»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знания о круге и квадрате.</w:t>
            </w:r>
          </w:p>
          <w:p w14:paraId="465E119C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«Светофор»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Учить вырезать и наклеивать детали.</w:t>
            </w:r>
          </w:p>
        </w:tc>
      </w:tr>
      <w:tr w:rsidR="002733B0" w:rsidRPr="002733B0" w14:paraId="0A3EEA32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A3F5366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A6F488C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Привлечение внимания детей к пище; индивидуальная работа по воспитанию 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культуры еды; правила этикета; оценка аккуратности.</w:t>
            </w:r>
          </w:p>
        </w:tc>
      </w:tr>
      <w:tr w:rsidR="002733B0" w:rsidRPr="002733B0" w14:paraId="3BBBA10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AAB30A5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0475F16D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ответы на вопросы, давать советы.</w:t>
            </w:r>
          </w:p>
        </w:tc>
      </w:tr>
    </w:tbl>
    <w:p w14:paraId="281CD5B2" w14:textId="77777777" w:rsidR="00D40417" w:rsidRPr="002733B0" w:rsidRDefault="006B2D2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2733B0"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14:paraId="753ECCD3" w14:textId="77777777" w:rsidR="00D40417" w:rsidRPr="002733B0" w:rsidRDefault="006B2D2B">
      <w:pPr>
        <w:spacing w:after="4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733B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ЦИКЛОГРАММА ВОСПИТАТЕЛЬНО-ОБРАЗОВАТЕЛЬНОГО ПРОЦЕССА — ФЕВРАЛЬ 2025 Г.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776"/>
        <w:gridCol w:w="7776"/>
      </w:tblGrid>
      <w:tr w:rsidR="002733B0" w:rsidRPr="002733B0" w14:paraId="0A7DC0AE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544BF94" w14:textId="77777777" w:rsidR="00D40417" w:rsidRPr="002733B0" w:rsidRDefault="006B2D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Организация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образования: ТОО ясли-сад «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Tamos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kids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39764D3C" w14:textId="77777777" w:rsidR="00D40417" w:rsidRPr="002733B0" w:rsidRDefault="006B2D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 какой период составлен план: 4 неделя (24.02 - 28.02.2025 г.)</w:t>
            </w:r>
          </w:p>
        </w:tc>
      </w:tr>
      <w:tr w:rsidR="002733B0" w:rsidRPr="002733B0" w14:paraId="317BEB98" w14:textId="77777777">
        <w:trPr>
          <w:jc w:val="center"/>
        </w:trPr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15558A70" w14:textId="77777777" w:rsidR="00D40417" w:rsidRPr="002733B0" w:rsidRDefault="006B2D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Умнички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776" w:type="dxa"/>
            <w:shd w:val="clear" w:color="auto" w:fill="F0F4F8"/>
            <w:tcMar>
              <w:top w:w="50" w:type="dxa"/>
              <w:left w:w="80" w:type="dxa"/>
              <w:bottom w:w="50" w:type="dxa"/>
              <w:right w:w="80" w:type="dxa"/>
            </w:tcMar>
          </w:tcPr>
          <w:p w14:paraId="0DAC9925" w14:textId="77777777" w:rsidR="00D40417" w:rsidRPr="002733B0" w:rsidRDefault="006B2D2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недели: Прощай, зимушка-зима!</w:t>
            </w:r>
          </w:p>
        </w:tc>
      </w:tr>
    </w:tbl>
    <w:p w14:paraId="7A0A072C" w14:textId="77777777" w:rsidR="00D40417" w:rsidRPr="002733B0" w:rsidRDefault="00D40417">
      <w:pPr>
        <w:spacing w:after="4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92"/>
        <w:gridCol w:w="2592"/>
        <w:gridCol w:w="2592"/>
        <w:gridCol w:w="2592"/>
        <w:gridCol w:w="2592"/>
        <w:gridCol w:w="2702"/>
      </w:tblGrid>
      <w:tr w:rsidR="002733B0" w:rsidRPr="002733B0" w14:paraId="0E918DE8" w14:textId="77777777">
        <w:trPr>
          <w:jc w:val="center"/>
        </w:trPr>
        <w:tc>
          <w:tcPr>
            <w:tcW w:w="2592" w:type="dxa"/>
            <w:shd w:val="clear" w:color="auto" w:fill="DCE6F1"/>
          </w:tcPr>
          <w:p w14:paraId="6DC224D5" w14:textId="77777777" w:rsidR="00D40417" w:rsidRPr="002733B0" w:rsidRDefault="006B2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592" w:type="dxa"/>
            <w:shd w:val="clear" w:color="auto" w:fill="EDF2F7"/>
          </w:tcPr>
          <w:p w14:paraId="4C0BF757" w14:textId="77777777" w:rsidR="00D40417" w:rsidRPr="002733B0" w:rsidRDefault="006B2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24.02</w:t>
            </w:r>
          </w:p>
        </w:tc>
        <w:tc>
          <w:tcPr>
            <w:tcW w:w="2592" w:type="dxa"/>
            <w:shd w:val="clear" w:color="auto" w:fill="EDF2F7"/>
          </w:tcPr>
          <w:p w14:paraId="021C971B" w14:textId="77777777" w:rsidR="00D40417" w:rsidRPr="002733B0" w:rsidRDefault="006B2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25.02</w:t>
            </w:r>
          </w:p>
        </w:tc>
        <w:tc>
          <w:tcPr>
            <w:tcW w:w="2592" w:type="dxa"/>
            <w:shd w:val="clear" w:color="auto" w:fill="EDF2F7"/>
          </w:tcPr>
          <w:p w14:paraId="1DDD99C3" w14:textId="77777777" w:rsidR="00D40417" w:rsidRPr="002733B0" w:rsidRDefault="006B2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Среда 26.02</w:t>
            </w:r>
          </w:p>
        </w:tc>
        <w:tc>
          <w:tcPr>
            <w:tcW w:w="2592" w:type="dxa"/>
            <w:shd w:val="clear" w:color="auto" w:fill="EDF2F7"/>
          </w:tcPr>
          <w:p w14:paraId="59609519" w14:textId="77777777" w:rsidR="00D40417" w:rsidRPr="002733B0" w:rsidRDefault="006B2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27.02</w:t>
            </w:r>
          </w:p>
        </w:tc>
        <w:tc>
          <w:tcPr>
            <w:tcW w:w="2592" w:type="dxa"/>
            <w:shd w:val="clear" w:color="auto" w:fill="EDF2F7"/>
          </w:tcPr>
          <w:p w14:paraId="6944C6F5" w14:textId="77777777" w:rsidR="00D40417" w:rsidRPr="002733B0" w:rsidRDefault="006B2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28.02</w:t>
            </w:r>
          </w:p>
        </w:tc>
      </w:tr>
      <w:tr w:rsidR="002733B0" w:rsidRPr="002733B0" w14:paraId="0D106E9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0FDBC26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Приём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127C07E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Встреча детей с хорошим настроением. Создание благоприятной обстановки. Беседа о настроении ребёнка, приобщение к выражению личного мнения.</w:t>
            </w:r>
          </w:p>
        </w:tc>
      </w:tr>
      <w:tr w:rsidR="002733B0" w:rsidRPr="002733B0" w14:paraId="17D348A4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4A6EE9B6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1C08C752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Беседы по вопросам здоровья, домашнего режима дня, воспитания, развития и 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достижений детей; индивидуальные консультации.</w:t>
            </w:r>
          </w:p>
        </w:tc>
      </w:tr>
      <w:tr w:rsidR="002733B0" w:rsidRPr="002733B0" w14:paraId="4F18CA51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F9689BB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D2E8FB7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«Все профессии важны»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Знакомить с трудом взрослых.</w:t>
            </w:r>
          </w:p>
          <w:p w14:paraId="2E4C55F2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«Гараж для машин»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умение строить по образцу.</w:t>
            </w:r>
          </w:p>
          <w:p w14:paraId="4189DF22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Озн. с окр.: «Наш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город»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любовь к родному городу.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141FA5C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«Все профессии важны»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Знакомить с трудом взрослых.</w:t>
            </w:r>
          </w:p>
          <w:p w14:paraId="3B2E818D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«Гараж для машин»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умение строить по образцу.</w:t>
            </w:r>
          </w:p>
          <w:p w14:paraId="022CC7CE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«Наш город»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Воспитывать любовь к родному городу.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0AF9EB8D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«Все профессии важны»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Знакомить с трудом взрослых.</w:t>
            </w:r>
          </w:p>
          <w:p w14:paraId="30CE3F2B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«Гараж для машин»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умение строить по образцу.</w:t>
            </w:r>
          </w:p>
          <w:p w14:paraId="735A0EE7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«Наш город»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любовь к родному гор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оду.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0FAB102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«Все профессии важны»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Знакомить с трудом взрослых.</w:t>
            </w:r>
          </w:p>
          <w:p w14:paraId="0C659057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«Гараж для машин»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умение строить по образцу.</w:t>
            </w:r>
          </w:p>
          <w:p w14:paraId="2F5F21B0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«Наш город»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любовь к родному городу.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F9C2CBC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речи: «Все професс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ии важны»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Знакомить с трудом взрослых.</w:t>
            </w:r>
          </w:p>
          <w:p w14:paraId="556D134B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Конструирование: «Гараж для машин»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умение строить по образцу.</w:t>
            </w:r>
          </w:p>
          <w:p w14:paraId="548A0CC5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Озн. с окр.: «Наш город»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Воспитывать любовь к родному городу.</w:t>
            </w:r>
          </w:p>
        </w:tc>
      </w:tr>
      <w:tr w:rsidR="002733B0" w:rsidRPr="002733B0" w14:paraId="1B1C7CFC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05165CB9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Утренняя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45EFC9C6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Комплекс утренних упражнений (двигател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ьная активность, игровая деятельность).</w:t>
            </w:r>
          </w:p>
        </w:tc>
      </w:tr>
      <w:tr w:rsidR="002733B0" w:rsidRPr="002733B0" w14:paraId="67AB342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EF39109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10FD6AB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к пище, следить за правильной осанкой за столом, формирование культурно-гигиенических навыков.</w:t>
            </w:r>
          </w:p>
        </w:tc>
      </w:tr>
      <w:tr w:rsidR="002733B0" w:rsidRPr="002733B0" w14:paraId="1FCB8911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2DFC10A3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организованной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деятельности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A170299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 xml:space="preserve">Развитие речи, познавательная и игровая 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мотивация.</w:t>
            </w:r>
          </w:p>
        </w:tc>
      </w:tr>
      <w:tr w:rsidR="002733B0" w:rsidRPr="002733B0" w14:paraId="062FD625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5E5610B7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26CC1785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Развитие речи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«Кто нас лечит и учит»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Расширять знания о профессиях</w:t>
            </w:r>
          </w:p>
          <w:p w14:paraId="7EAF1763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«Число и количество»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Учить сравнивать группы предметов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E213B82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Казахский язык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«Мамандықтар»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Жаңа сөздер: дәрігер, м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ұғалім</w:t>
            </w:r>
          </w:p>
          <w:p w14:paraId="7BF4BE84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Музыка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«Веселый марш»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чувство ритма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73DDB6A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Художественная литература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«Чтение «Дядя Степа»»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Формировать интерес к книге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B176F51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Основы грамоты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«Звук и интонация»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слуховое внимание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D162900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Физическая культура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«Полоса 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препятствий»</w:t>
            </w: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Развивать координацию</w:t>
            </w:r>
          </w:p>
        </w:tc>
      </w:tr>
      <w:tr w:rsidR="002733B0" w:rsidRPr="002733B0" w14:paraId="7FAB30CA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43707B4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2-ой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7E2F826B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Витаминизация, питьевой режим, формирование осанки.</w:t>
            </w:r>
          </w:p>
        </w:tc>
      </w:tr>
      <w:tr w:rsidR="002733B0" w:rsidRPr="002733B0" w14:paraId="17223B4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57BA134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52E4306A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Последовательное одевание, закрепление навыков самообслуживания.</w:t>
            </w:r>
          </w:p>
        </w:tc>
      </w:tr>
      <w:tr w:rsidR="002733B0" w:rsidRPr="002733B0" w14:paraId="121F9347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7482A45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68A63FF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Карточка №1 «Наблюдение за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транспортом»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Различать виды транспорта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веток на участке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«Воробушки и автомобиль»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62AF9B0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транспортом»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Различать виды транспорта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веток на участке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«Воробушки и автомобиль»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9B9BCC9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ие за транспортом»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Различать виды транспорта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веток на участке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«Воробушки и автомобиль»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58C61C7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«Наблюдение за транспортом»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Различать виды транспорта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веток на участке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«Воробушки и автомобиль»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5900BBF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Карточка №1 «На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блюдение за транспортом»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Различать виды транспорта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Труд: Сбор веток на участке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П/и «Воробушки и автомобиль»</w:t>
            </w:r>
          </w:p>
        </w:tc>
      </w:tr>
      <w:tr w:rsidR="002733B0" w:rsidRPr="002733B0" w14:paraId="3D22FDEF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6061CC0E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22DE16F2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Раздевание, гигиенические процедуры, обед (воспитание культуры еды, правила этикета).</w:t>
            </w:r>
          </w:p>
        </w:tc>
      </w:tr>
      <w:tr w:rsidR="002733B0" w:rsidRPr="002733B0" w14:paraId="3F075A18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02748043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Дневной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  <w:proofErr w:type="spellEnd"/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A6933ED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Чтение «Сказка о 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глупом мышонке»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0F9DDAC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sz w:val="24"/>
                <w:szCs w:val="24"/>
              </w:rPr>
              <w:t>Слушание колыбельной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CB9E068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sz w:val="24"/>
                <w:szCs w:val="24"/>
              </w:rPr>
              <w:t>Чтение стихотворений А. Барто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11E2D638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sz w:val="24"/>
                <w:szCs w:val="24"/>
              </w:rPr>
              <w:t>Спокойная музыка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4640CD0E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733B0">
              <w:rPr>
                <w:rFonts w:ascii="Times New Roman" w:hAnsi="Times New Roman" w:cs="Times New Roman"/>
                <w:sz w:val="24"/>
                <w:szCs w:val="24"/>
              </w:rPr>
              <w:t>Чтение сказки «Теремок»</w:t>
            </w:r>
          </w:p>
        </w:tc>
      </w:tr>
      <w:tr w:rsidR="002733B0" w:rsidRPr="002733B0" w14:paraId="5D07EEF8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1818138D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Подъем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EB2D0FA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Гимнастика пробуждения, ходьба по ортопедическим дорожкам, гигиенические процедуры.</w:t>
            </w:r>
          </w:p>
        </w:tc>
      </w:tr>
      <w:tr w:rsidR="002733B0" w:rsidRPr="002733B0" w14:paraId="6BCEC0E0" w14:textId="77777777">
        <w:trPr>
          <w:jc w:val="center"/>
        </w:trPr>
        <w:tc>
          <w:tcPr>
            <w:tcW w:w="2592" w:type="dxa"/>
            <w:shd w:val="clear" w:color="auto" w:fill="EDF2F7"/>
          </w:tcPr>
          <w:p w14:paraId="14678C85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деятельность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6386776C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Мате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матика: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«Геометрические фигуры»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знания о круге и квадрате.</w:t>
            </w:r>
          </w:p>
          <w:p w14:paraId="38A05169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«Светофор»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Учить вырезать и наклеивать детали.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960078D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Математика: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«Геометрические фигуры»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знания о круге и квадрате.</w:t>
            </w:r>
          </w:p>
          <w:p w14:paraId="740EA754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«Светофор»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 Учить вырезать и наклеивать детали.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71362C23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Математика: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«Геометрические фигуры»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знания о круге и квадрате.</w:t>
            </w:r>
          </w:p>
          <w:p w14:paraId="464826D6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«Светофор»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Учить вырезать и наклеивать детали.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5906BDC7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Математика: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«Геометрические фигуры»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Задача: Закреплять знания о </w:t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круге и квадрате.</w:t>
            </w:r>
          </w:p>
          <w:p w14:paraId="72AB538E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«Светофор»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Учить вырезать и наклеивать детали.</w:t>
            </w:r>
          </w:p>
        </w:tc>
        <w:tc>
          <w:tcPr>
            <w:tcW w:w="2592" w:type="dxa"/>
            <w:tcMar>
              <w:top w:w="40" w:type="dxa"/>
              <w:left w:w="60" w:type="dxa"/>
              <w:bottom w:w="40" w:type="dxa"/>
              <w:right w:w="60" w:type="dxa"/>
            </w:tcMar>
          </w:tcPr>
          <w:p w14:paraId="31B16DBE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Математика: 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«Геометрические фигуры»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Закреплять знания о круге и квадрате.</w:t>
            </w:r>
          </w:p>
          <w:p w14:paraId="7ECBCEF0" w14:textId="77777777" w:rsidR="00D40417" w:rsidRPr="002733B0" w:rsidRDefault="006B2D2B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Аппликация: «Светофор»</w:t>
            </w:r>
            <w:r w:rsidRPr="002733B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2733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Задача: Учить вырезать и наклеивать детали.</w:t>
            </w:r>
          </w:p>
        </w:tc>
      </w:tr>
      <w:tr w:rsidR="002733B0" w:rsidRPr="002733B0" w14:paraId="5453ECA3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75CA3C98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6A8390B9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Привлечение внимания детей к пище; индивидуальная работа по воспитанию культуры еды; правила этикета; оценка аккуратности.</w:t>
            </w:r>
          </w:p>
        </w:tc>
      </w:tr>
      <w:tr w:rsidR="002733B0" w:rsidRPr="002733B0" w14:paraId="5E3E24C9" w14:textId="77777777">
        <w:trPr>
          <w:jc w:val="center"/>
        </w:trPr>
        <w:tc>
          <w:tcPr>
            <w:tcW w:w="2592" w:type="dxa"/>
            <w:shd w:val="clear" w:color="auto" w:fill="F7FAFC"/>
          </w:tcPr>
          <w:p w14:paraId="32AA047B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Уход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детей</w:t>
            </w:r>
            <w:proofErr w:type="spellEnd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733B0">
              <w:rPr>
                <w:rFonts w:ascii="Times New Roman" w:hAnsi="Times New Roman" w:cs="Times New Roman"/>
                <w:b/>
                <w:sz w:val="24"/>
                <w:szCs w:val="24"/>
              </w:rPr>
              <w:t>домой</w:t>
            </w:r>
            <w:proofErr w:type="spellEnd"/>
          </w:p>
        </w:tc>
        <w:tc>
          <w:tcPr>
            <w:tcW w:w="13070" w:type="dxa"/>
            <w:gridSpan w:val="5"/>
            <w:shd w:val="clear" w:color="auto" w:fill="F7FAFC"/>
          </w:tcPr>
          <w:p w14:paraId="3F7A9F4D" w14:textId="77777777" w:rsidR="00D40417" w:rsidRPr="002733B0" w:rsidRDefault="006B2D2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733B0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Информирование родителей о достижениях ребенка, ответы на вопросы, давать советы.</w:t>
            </w:r>
          </w:p>
        </w:tc>
      </w:tr>
      <w:bookmarkEnd w:id="0"/>
    </w:tbl>
    <w:p w14:paraId="11162EBB" w14:textId="77777777" w:rsidR="006B2D2B" w:rsidRPr="002733B0" w:rsidRDefault="006B2D2B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6B2D2B" w:rsidRPr="002733B0" w:rsidSect="00034616">
      <w:pgSz w:w="16834" w:h="11909" w:orient="landscape"/>
      <w:pgMar w:top="576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733B0"/>
    <w:rsid w:val="0029639D"/>
    <w:rsid w:val="00326F90"/>
    <w:rsid w:val="006B2D2B"/>
    <w:rsid w:val="00AA1D8D"/>
    <w:rsid w:val="00B47730"/>
    <w:rsid w:val="00CB0664"/>
    <w:rsid w:val="00D4041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1A0831"/>
  <w14:defaultImageDpi w14:val="300"/>
  <w15:docId w15:val="{1E983682-D508-4067-AB4A-A2F77172D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41ABB06-E649-4D48-A0AB-3C26D01F1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2870</Words>
  <Characters>16363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19195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Админ</cp:lastModifiedBy>
  <cp:revision>2</cp:revision>
  <dcterms:created xsi:type="dcterms:W3CDTF">2026-08-25T18:00:00Z</dcterms:created>
  <dcterms:modified xsi:type="dcterms:W3CDTF">2026-08-25T18:00:00Z</dcterms:modified>
  <cp:category/>
</cp:coreProperties>
</file>